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spacing w:before="240" w:after="120"/>
        <w:jc w:val="center"/>
      </w:pPr>
      <w:r>
        <w:rPr>
          <w:rFonts w:ascii="Arial Unicode MS" w:hAnsi="Arial Unicode MS" w:eastAsia="Arial Unicode MS" w:cs="Arial Unicode MS" w:hint="eastAsia"/>
          <w:b/>
          <w:color w:val="0B2545"/>
          <w:sz w:val="42"/>
          <w:lang w:val="en-US" w:eastAsia="zh-CN" w:bidi="ar"/>
          <w:szCs w:val="42"/>
        </w:rPr>
        <w:t>附件5 渠道合作申报书</w:t>
      </w:r>
    </w:p>
    <w:p>
      <w:pPr>
        <w:spacing w:after="280"/>
        <w:jc w:val="center"/>
      </w:pPr>
      <w:r>
        <w:rPr>
          <w:rFonts w:ascii="Arial Unicode MS" w:hAnsi="Arial Unicode MS" w:eastAsia="Arial Unicode MS" w:cs="Arial Unicode MS" w:hint="eastAsia"/>
          <w:color w:val="5F6B7A"/>
          <w:sz w:val="23"/>
          <w:lang w:val="en-US" w:eastAsia="zh-CN" w:bidi="ar"/>
          <w:szCs w:val="23"/>
        </w:rPr>
        <w:t>明星产品渠道合作伙伴填写并盖章</w:t>
      </w:r>
    </w:p>
    <w:tbl>
      <w:tblPr>
        <w:tblStyle w:val="TableGrid"/>
        <w:tblW w:type="dxa" w:w="902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4510"/>
        <w:gridCol w:w="4510"/>
      </w:tblGrid>
      <w:tr>
        <w:tc>
          <w:tcPr>
            <w:tcW w:type="dxa" w:w="45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8FAFC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color w:val="5F6B7A"/>
                <w:sz w:val="18"/>
                <w:lang w:val="en-US" w:eastAsia="zh-CN" w:bidi="ar"/>
                <w:szCs w:val="18"/>
              </w:rPr>
              <w:t>版本：V1.0</w:t>
            </w:r>
          </w:p>
        </w:tc>
        <w:tc>
          <w:tcPr>
            <w:tcW w:type="dxa" w:w="45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8FAFC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color w:val="5F6B7A"/>
                <w:sz w:val="18"/>
                <w:lang w:val="en-US" w:eastAsia="zh-CN" w:bidi="ar"/>
                <w:szCs w:val="18"/>
              </w:rPr>
              <w:t>日期：2026年8月24日</w:t>
            </w:r>
          </w:p>
        </w:tc>
      </w:tr>
      <w:tr>
        <w:tc>
          <w:tcPr>
            <w:tcW w:type="dxa" w:w="45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8FAFC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color w:val="5F6B7A"/>
                <w:sz w:val="18"/>
                <w:lang w:val="en-US" w:eastAsia="zh-CN" w:bidi="ar"/>
                <w:szCs w:val="18"/>
              </w:rPr>
              <w:t>文件属性：公告附件5｜申报模板</w:t>
            </w:r>
          </w:p>
        </w:tc>
        <w:tc>
          <w:tcPr>
            <w:tcW w:type="dxa" w:w="45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8FAFC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color w:val="5F6B7A"/>
                <w:sz w:val="18"/>
                <w:lang w:val="en-US" w:eastAsia="zh-CN" w:bidi="ar"/>
                <w:szCs w:val="18"/>
              </w:rPr>
              <w:t>业务范围：明星全曲包及相关融合权益</w:t>
            </w:r>
          </w:p>
        </w:tc>
      </w:tr>
    </w:tbl>
    <w:p>
      <w:pPr>
        <w:spacing w:after="0"/>
      </w:pPr>
    </w:p>
    <w:tbl>
      <w:tblPr>
        <w:tblStyle w:val="TableGrid"/>
        <w:tblW w:type="dxa" w:w="902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9020"/>
      </w:tblGrid>
      <w:tr>
        <w:tc>
          <w:tcPr>
            <w:tcW w:type="dxa" w:w="90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EEF5"/>
          </w:tcPr>
          <w:p>
            <w:pPr>
              <w:spacing w:after="0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1F4D78"/>
                <w:sz w:val="21"/>
                <w:lang w:val="en-US" w:eastAsia="zh-CN" w:bidi="ar"/>
                <w:szCs w:val="21"/>
              </w:rPr>
              <w:t>填写要求：</w:t>
            </w:r>
            <w:r>
              <w:rPr>
                <w:rFonts w:ascii="Arial Unicode MS" w:hAnsi="Arial Unicode MS" w:eastAsia="Arial Unicode MS" w:cs="Arial Unicode MS" w:hint="eastAsia"/>
                <w:color w:val="0B2545"/>
                <w:sz w:val="21"/>
                <w:lang w:val="en-US" w:eastAsia="zh-CN" w:bidi="ar"/>
                <w:szCs w:val="21"/>
              </w:rPr>
              <w:t>申报主体必须为企业。可申报A-D一类或多类渠道资源，每类资源分别提供证据和季度运营计划。</w:t>
            </w:r>
          </w:p>
        </w:tc>
      </w:tr>
    </w:tbl>
    <w:p>
      <w:pPr>
        <w:spacing w:after="0"/>
      </w:pPr>
    </w:p>
    <w:p>
      <w:pPr>
        <w:pStyle w:val="2"/>
      </w:pPr>
      <w:r>
        <w:t>一、申报主体信息</w:t>
      </w:r>
    </w:p>
    <w:tbl>
      <w:tblPr>
        <w:tblStyle w:val="TableGrid"/>
        <w:tblW w:type="dxa" w:w="902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1550"/>
        <w:gridCol w:w="2960"/>
        <w:gridCol w:w="1550"/>
        <w:gridCol w:w="2960"/>
      </w:tblGrid>
      <w:tr>
        <w:trPr>
          <w:tblHeader w:val="true"/>
        </w:trPr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8"/>
                <w:lang w:val="en-US" w:eastAsia="zh-CN" w:bidi="ar"/>
                <w:szCs w:val="18"/>
              </w:rPr>
              <w:t>项目</w:t>
            </w:r>
          </w:p>
        </w:tc>
        <w:tc>
          <w:tcPr>
            <w:tcW w:type="dxa" w:w="29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8"/>
                <w:lang w:val="en-US" w:eastAsia="zh-CN" w:bidi="ar"/>
                <w:szCs w:val="18"/>
              </w:rPr>
              <w:t>申报内容</w:t>
            </w:r>
          </w:p>
        </w:tc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8"/>
                <w:lang w:val="en-US" w:eastAsia="zh-CN" w:bidi="ar"/>
                <w:szCs w:val="18"/>
              </w:rPr>
              <w:t>项目</w:t>
            </w:r>
          </w:p>
        </w:tc>
        <w:tc>
          <w:tcPr>
            <w:tcW w:type="dxa" w:w="29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8"/>
                <w:lang w:val="en-US" w:eastAsia="zh-CN" w:bidi="ar"/>
                <w:szCs w:val="18"/>
              </w:rPr>
              <w:t>申报内容</w:t>
            </w:r>
          </w:p>
        </w:tc>
      </w:tr>
      <w:tr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>公司全称</w:t>
            </w:r>
          </w:p>
        </w:tc>
        <w:tc>
          <w:tcPr>
            <w:tcW w:type="dxa" w:w="29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>统一社会信用代码</w:t>
            </w:r>
          </w:p>
        </w:tc>
        <w:tc>
          <w:tcPr>
            <w:tcW w:type="dxa" w:w="29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</w:tr>
      <w:tr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>法定代表人</w:t>
            </w:r>
          </w:p>
        </w:tc>
        <w:tc>
          <w:tcPr>
            <w:tcW w:type="dxa" w:w="29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>注册资本</w:t>
            </w:r>
          </w:p>
        </w:tc>
        <w:tc>
          <w:tcPr>
            <w:tcW w:type="dxa" w:w="29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</w:tr>
      <w:tr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>注册地址</w:t>
            </w:r>
          </w:p>
        </w:tc>
        <w:tc>
          <w:tcPr>
            <w:tcW w:type="dxa" w:w="29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>经营状态</w:t>
            </w:r>
          </w:p>
        </w:tc>
        <w:tc>
          <w:tcPr>
            <w:tcW w:type="dxa" w:w="29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</w:tr>
      <w:tr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>联系人</w:t>
            </w:r>
          </w:p>
        </w:tc>
        <w:tc>
          <w:tcPr>
            <w:tcW w:type="dxa" w:w="29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>职务</w:t>
            </w:r>
          </w:p>
        </w:tc>
        <w:tc>
          <w:tcPr>
            <w:tcW w:type="dxa" w:w="29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</w:tr>
      <w:tr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>联系电话</w:t>
            </w:r>
          </w:p>
        </w:tc>
        <w:tc>
          <w:tcPr>
            <w:tcW w:type="dxa" w:w="29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>电子邮箱</w:t>
            </w:r>
          </w:p>
        </w:tc>
        <w:tc>
          <w:tcPr>
            <w:tcW w:type="dxa" w:w="29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</w:tr>
      <w:tr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>申报类型</w:t>
            </w:r>
          </w:p>
        </w:tc>
        <w:tc>
          <w:tcPr>
            <w:tcW w:type="dxa" w:w="29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>□A □B □C □D（可多选）</w:t>
            </w:r>
          </w:p>
        </w:tc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>提交日期</w:t>
            </w:r>
          </w:p>
        </w:tc>
        <w:tc>
          <w:tcPr>
            <w:tcW w:type="dxa" w:w="29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</w:tr>
    </w:tbl>
    <w:p>
      <w:pPr>
        <w:spacing w:after="0"/>
      </w:pPr>
    </w:p>
    <w:p>
      <w:pPr>
        <w:pStyle w:val="2"/>
      </w:pPr>
      <w:r>
        <w:t>二、渠道基础接入</w:t>
      </w:r>
    </w:p>
    <w:tbl>
      <w:tblPr>
        <w:tblStyle w:val="TableGrid"/>
        <w:tblW w:type="dxa" w:w="902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2550"/>
        <w:gridCol w:w="1400"/>
        <w:gridCol w:w="1500"/>
        <w:gridCol w:w="2200"/>
        <w:gridCol w:w="1370"/>
      </w:tblGrid>
      <w:tr>
        <w:trPr>
          <w:tblHeader w:val="true"/>
        </w:trPr>
        <w:tc>
          <w:tcPr>
            <w:tcW w:type="dxa" w:w="2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协议名称</w:t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协议编号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有效期</w:t>
            </w:r>
          </w:p>
        </w:tc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合作范围</w:t>
            </w:r>
          </w:p>
        </w:tc>
        <w:tc>
          <w:tcPr>
            <w:tcW w:type="dxa" w:w="13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证据编号</w:t>
            </w:r>
          </w:p>
        </w:tc>
      </w:tr>
      <w:tr>
        <w:tc>
          <w:tcPr>
            <w:tcW w:type="dxa" w:w="2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  <w:tc>
          <w:tcPr>
            <w:tcW w:type="dxa" w:w="13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</w:tr>
    </w:tbl>
    <w:p>
      <w:pPr>
        <w:spacing w:after="0"/>
      </w:pPr>
    </w:p>
    <w:p>
      <w:pPr>
        <w:pStyle w:val="2"/>
      </w:pPr>
      <w:r>
        <w:t>三、渠道资源总览</w:t>
      </w:r>
    </w:p>
    <w:tbl>
      <w:tblPr>
        <w:tblStyle w:val="TableGrid"/>
        <w:tblW w:type="dxa" w:w="902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700"/>
        <w:gridCol w:w="1800"/>
        <w:gridCol w:w="1550"/>
        <w:gridCol w:w="1800"/>
        <w:gridCol w:w="1900"/>
        <w:gridCol w:w="1270"/>
      </w:tblGrid>
      <w:tr>
        <w:trPr>
          <w:tblHeader w:val="true"/>
        </w:trPr>
        <w:tc>
          <w:tcPr>
            <w:tcW w:type="dxa" w:w="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类型</w:t>
            </w:r>
          </w:p>
        </w:tc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资源名称</w:t>
            </w:r>
          </w:p>
        </w:tc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地区/平台</w:t>
            </w:r>
          </w:p>
        </w:tc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可触达人数或客流</w:t>
            </w:r>
          </w:p>
        </w:tc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控制/合作关系</w:t>
            </w:r>
          </w:p>
        </w:tc>
        <w:tc>
          <w:tcPr>
            <w:tcW w:type="dxa" w:w="12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证据编号</w:t>
            </w:r>
          </w:p>
        </w:tc>
      </w:tr>
      <w:tr>
        <w:tc>
          <w:tcPr>
            <w:tcW w:type="dxa" w:w="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2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2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2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2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2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2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2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5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2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</w:tbl>
    <w:p>
      <w:pPr>
        <w:spacing w:after="0"/>
      </w:pPr>
    </w:p>
    <w:p>
      <w:pPr>
        <w:pStyle w:val="2"/>
      </w:pPr>
      <w:r>
        <w:t>四、分类型能力自查</w:t>
      </w:r>
    </w:p>
    <w:tbl>
      <w:tblPr>
        <w:tblStyle w:val="TableGrid"/>
        <w:tblW w:type="dxa" w:w="902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700"/>
        <w:gridCol w:w="3900"/>
        <w:gridCol w:w="2250"/>
        <w:gridCol w:w="1050"/>
        <w:gridCol w:w="1120"/>
      </w:tblGrid>
      <w:tr>
        <w:trPr>
          <w:tblHeader w:val="true"/>
        </w:trPr>
        <w:tc>
          <w:tcPr>
            <w:tcW w:type="dxa" w:w="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类型</w:t>
            </w:r>
          </w:p>
        </w:tc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标准</w:t>
            </w:r>
          </w:p>
        </w:tc>
        <w:tc>
          <w:tcPr>
            <w:tcW w:type="dxa" w:w="22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申报数据</w:t>
            </w:r>
          </w:p>
        </w:tc>
        <w:tc>
          <w:tcPr>
            <w:tcW w:type="dxa" w:w="10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是否满足</w:t>
            </w:r>
          </w:p>
        </w:tc>
        <w:tc>
          <w:tcPr>
            <w:tcW w:type="dxa" w:w="1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证据编号</w:t>
            </w:r>
          </w:p>
        </w:tc>
      </w:tr>
      <w:tr>
        <w:tc>
          <w:tcPr>
            <w:tcW w:type="dxa" w:w="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A</w:t>
            </w:r>
          </w:p>
        </w:tc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核心成员≥50；有效覆盖≥5000；季度活动≥1次</w:t>
            </w:r>
          </w:p>
        </w:tc>
        <w:tc>
          <w:tcPr>
            <w:tcW w:type="dxa" w:w="22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0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□是 □否</w:t>
            </w:r>
          </w:p>
        </w:tc>
        <w:tc>
          <w:tcPr>
            <w:tcW w:type="dxa" w:w="1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B</w:t>
            </w:r>
          </w:p>
        </w:tc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合作达人≥3；单账号粉丝≥10万；近3月均播≥1万；互动率≥5%</w:t>
            </w:r>
          </w:p>
        </w:tc>
        <w:tc>
          <w:tcPr>
            <w:tcW w:type="dxa" w:w="22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0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□是 □否</w:t>
            </w:r>
          </w:p>
        </w:tc>
        <w:tc>
          <w:tcPr>
            <w:tcW w:type="dxa" w:w="1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C</w:t>
            </w:r>
          </w:p>
        </w:tc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覆盖高校≥2；每学期可落地校园活动≥1场</w:t>
            </w:r>
          </w:p>
        </w:tc>
        <w:tc>
          <w:tcPr>
            <w:tcW w:type="dxa" w:w="22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0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□是 □否</w:t>
            </w:r>
          </w:p>
        </w:tc>
        <w:tc>
          <w:tcPr>
            <w:tcW w:type="dxa" w:w="1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D</w:t>
            </w:r>
          </w:p>
        </w:tc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月均客流≥1000；季度联合活动≥1次；具备可配置资源位</w:t>
            </w:r>
          </w:p>
        </w:tc>
        <w:tc>
          <w:tcPr>
            <w:tcW w:type="dxa" w:w="22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0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□是 □否</w:t>
            </w:r>
          </w:p>
        </w:tc>
        <w:tc>
          <w:tcPr>
            <w:tcW w:type="dxa" w:w="1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</w:tbl>
    <w:p>
      <w:pPr>
        <w:spacing w:after="0"/>
      </w:pPr>
    </w:p>
    <w:p>
      <w:pPr>
        <w:pStyle w:val="2"/>
      </w:pPr>
      <w:r>
        <w:t>五、近一年代表性项目</w:t>
      </w:r>
    </w:p>
    <w:tbl>
      <w:tblPr>
        <w:tblStyle w:val="TableGrid"/>
        <w:tblW w:type="dxa" w:w="902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1600"/>
        <w:gridCol w:w="1000"/>
        <w:gridCol w:w="1300"/>
        <w:gridCol w:w="1250"/>
        <w:gridCol w:w="1250"/>
        <w:gridCol w:w="1350"/>
        <w:gridCol w:w="1270"/>
      </w:tblGrid>
      <w:tr>
        <w:trPr>
          <w:tblHeader w:val="true"/>
        </w:trPr>
        <w:tc>
          <w:tcPr>
            <w:tcW w:type="dxa" w:w="1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5"/>
                <w:lang w:val="en-US" w:eastAsia="zh-CN" w:bidi="ar"/>
                <w:szCs w:val="15"/>
              </w:rPr>
              <w:t>项目/活动</w:t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5"/>
                <w:lang w:val="en-US" w:eastAsia="zh-CN" w:bidi="ar"/>
                <w:szCs w:val="15"/>
              </w:rPr>
              <w:t>时间</w:t>
            </w:r>
          </w:p>
        </w:tc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5"/>
                <w:lang w:val="en-US" w:eastAsia="zh-CN" w:bidi="ar"/>
                <w:szCs w:val="15"/>
              </w:rPr>
              <w:t>目标人群</w:t>
            </w:r>
          </w:p>
        </w:tc>
        <w:tc>
          <w:tcPr>
            <w:tcW w:type="dxa" w:w="12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5"/>
                <w:lang w:val="en-US" w:eastAsia="zh-CN" w:bidi="ar"/>
                <w:szCs w:val="15"/>
              </w:rPr>
              <w:t>触达/参与</w:t>
            </w:r>
          </w:p>
        </w:tc>
        <w:tc>
          <w:tcPr>
            <w:tcW w:type="dxa" w:w="12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5"/>
                <w:lang w:val="en-US" w:eastAsia="zh-CN" w:bidi="ar"/>
                <w:szCs w:val="15"/>
              </w:rPr>
              <w:t>转化结果</w:t>
            </w:r>
          </w:p>
        </w:tc>
        <w:tc>
          <w:tcPr>
            <w:tcW w:type="dxa" w:w="13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5"/>
                <w:lang w:val="en-US" w:eastAsia="zh-CN" w:bidi="ar"/>
                <w:szCs w:val="15"/>
              </w:rPr>
              <w:t>合作方</w:t>
            </w:r>
          </w:p>
        </w:tc>
        <w:tc>
          <w:tcPr>
            <w:tcW w:type="dxa" w:w="12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5"/>
                <w:lang w:val="en-US" w:eastAsia="zh-CN" w:bidi="ar"/>
                <w:szCs w:val="15"/>
              </w:rPr>
              <w:t>证据编号</w:t>
            </w:r>
          </w:p>
        </w:tc>
      </w:tr>
      <w:tr>
        <w:tc>
          <w:tcPr>
            <w:tcW w:type="dxa" w:w="1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2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2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3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2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</w:tr>
      <w:tr>
        <w:tc>
          <w:tcPr>
            <w:tcW w:type="dxa" w:w="1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2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2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3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2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</w:tr>
      <w:tr>
        <w:tc>
          <w:tcPr>
            <w:tcW w:type="dxa" w:w="1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2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2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3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2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</w:tr>
      <w:tr>
        <w:tc>
          <w:tcPr>
            <w:tcW w:type="dxa" w:w="1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2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2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3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2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</w:tr>
      <w:tr>
        <w:tc>
          <w:tcPr>
            <w:tcW w:type="dxa" w:w="1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2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2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3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27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</w:tr>
    </w:tbl>
    <w:p>
      <w:pPr>
        <w:spacing w:after="0"/>
      </w:pPr>
    </w:p>
    <w:p>
      <w:pPr>
        <w:pStyle w:val="2"/>
      </w:pPr>
      <w:r>
        <w:t>六、季度联合运营计划</w:t>
      </w:r>
    </w:p>
    <w:tbl>
      <w:tblPr>
        <w:tblStyle w:val="TableGrid"/>
        <w:tblW w:type="dxa" w:w="902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700"/>
        <w:gridCol w:w="1600"/>
        <w:gridCol w:w="2000"/>
        <w:gridCol w:w="1150"/>
        <w:gridCol w:w="1250"/>
        <w:gridCol w:w="1100"/>
        <w:gridCol w:w="1220"/>
      </w:tblGrid>
      <w:tr>
        <w:trPr>
          <w:tblHeader w:val="true"/>
        </w:trPr>
        <w:tc>
          <w:tcPr>
            <w:tcW w:type="dxa" w:w="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5"/>
                <w:lang w:val="en-US" w:eastAsia="zh-CN" w:bidi="ar"/>
                <w:szCs w:val="15"/>
              </w:rPr>
              <w:t>季度</w:t>
            </w:r>
          </w:p>
        </w:tc>
        <w:tc>
          <w:tcPr>
            <w:tcW w:type="dxa" w:w="1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5"/>
                <w:lang w:val="en-US" w:eastAsia="zh-CN" w:bidi="ar"/>
                <w:szCs w:val="15"/>
              </w:rPr>
              <w:t>渠道资源</w:t>
            </w:r>
          </w:p>
        </w:tc>
        <w:tc>
          <w:tcPr>
            <w:tcW w:type="dxa" w:w="2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5"/>
                <w:lang w:val="en-US" w:eastAsia="zh-CN" w:bidi="ar"/>
                <w:szCs w:val="15"/>
              </w:rPr>
              <w:t>主要活动</w:t>
            </w:r>
          </w:p>
        </w:tc>
        <w:tc>
          <w:tcPr>
            <w:tcW w:type="dxa" w:w="11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5"/>
                <w:lang w:val="en-US" w:eastAsia="zh-CN" w:bidi="ar"/>
                <w:szCs w:val="15"/>
              </w:rPr>
              <w:t>预计参与</w:t>
            </w:r>
          </w:p>
        </w:tc>
        <w:tc>
          <w:tcPr>
            <w:tcW w:type="dxa" w:w="12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5"/>
                <w:lang w:val="en-US" w:eastAsia="zh-CN" w:bidi="ar"/>
                <w:szCs w:val="15"/>
              </w:rPr>
              <w:t>预计新增订购</w:t>
            </w:r>
          </w:p>
        </w:tc>
        <w:tc>
          <w:tcPr>
            <w:tcW w:type="dxa" w:w="11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5"/>
                <w:lang w:val="en-US" w:eastAsia="zh-CN" w:bidi="ar"/>
                <w:szCs w:val="15"/>
              </w:rPr>
              <w:t>预计到端</w:t>
            </w:r>
          </w:p>
        </w:tc>
        <w:tc>
          <w:tcPr>
            <w:tcW w:type="dxa" w:w="12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5"/>
                <w:lang w:val="en-US" w:eastAsia="zh-CN" w:bidi="ar"/>
                <w:szCs w:val="15"/>
              </w:rPr>
              <w:t>负责人</w:t>
            </w:r>
          </w:p>
        </w:tc>
      </w:tr>
      <w:tr>
        <w:tc>
          <w:tcPr>
            <w:tcW w:type="dxa" w:w="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Q1</w:t>
            </w:r>
          </w:p>
        </w:tc>
        <w:tc>
          <w:tcPr>
            <w:tcW w:type="dxa" w:w="1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2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1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2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1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2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</w:tr>
      <w:tr>
        <w:tc>
          <w:tcPr>
            <w:tcW w:type="dxa" w:w="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Q2</w:t>
            </w:r>
          </w:p>
        </w:tc>
        <w:tc>
          <w:tcPr>
            <w:tcW w:type="dxa" w:w="1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2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1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2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1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2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</w:tr>
      <w:tr>
        <w:tc>
          <w:tcPr>
            <w:tcW w:type="dxa" w:w="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Q3</w:t>
            </w:r>
          </w:p>
        </w:tc>
        <w:tc>
          <w:tcPr>
            <w:tcW w:type="dxa" w:w="1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2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1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2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1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2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</w:tr>
      <w:tr>
        <w:tc>
          <w:tcPr>
            <w:tcW w:type="dxa" w:w="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Q4</w:t>
            </w:r>
          </w:p>
        </w:tc>
        <w:tc>
          <w:tcPr>
            <w:tcW w:type="dxa" w:w="1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2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1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2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1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  <w:tc>
          <w:tcPr>
            <w:tcW w:type="dxa" w:w="12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</w:r>
          </w:p>
        </w:tc>
      </w:tr>
    </w:tbl>
    <w:p>
      <w:pPr>
        <w:spacing w:after="0"/>
      </w:pPr>
    </w:p>
    <w:p>
      <w:pPr>
        <w:pStyle w:val="2"/>
      </w:pPr>
      <w:r>
        <w:t>七、合规与服务能力</w:t>
      </w:r>
    </w:p>
    <w:tbl>
      <w:tblPr>
        <w:tblStyle w:val="TableGrid"/>
        <w:tblW w:type="dxa" w:w="902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2800"/>
        <w:gridCol w:w="3400"/>
        <w:gridCol w:w="2820"/>
      </w:tblGrid>
      <w:tr>
        <w:trPr>
          <w:tblHeader w:val="true"/>
        </w:trPr>
        <w:tc>
          <w:tcPr>
            <w:tcW w:type="dxa" w:w="2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项目</w:t>
            </w:r>
          </w:p>
        </w:tc>
        <w:tc>
          <w:tcPr>
            <w:tcW w:type="dxa" w:w="3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现有机制/负责人</w:t>
            </w:r>
          </w:p>
        </w:tc>
        <w:tc>
          <w:tcPr>
            <w:tcW w:type="dxa" w:w="28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证明材料</w:t>
            </w:r>
          </w:p>
        </w:tc>
      </w:tr>
      <w:tr>
        <w:tc>
          <w:tcPr>
            <w:tcW w:type="dxa" w:w="2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宣传内容审核与口径管理</w:t>
            </w:r>
          </w:p>
        </w:tc>
        <w:tc>
          <w:tcPr>
            <w:tcW w:type="dxa" w:w="3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  <w:tc>
          <w:tcPr>
            <w:tcW w:type="dxa" w:w="28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</w:tr>
      <w:tr>
        <w:tc>
          <w:tcPr>
            <w:tcW w:type="dxa" w:w="2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用户订购确认与知情保障</w:t>
            </w:r>
          </w:p>
        </w:tc>
        <w:tc>
          <w:tcPr>
            <w:tcW w:type="dxa" w:w="3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  <w:tc>
          <w:tcPr>
            <w:tcW w:type="dxa" w:w="28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</w:tr>
      <w:tr>
        <w:tc>
          <w:tcPr>
            <w:tcW w:type="dxa" w:w="2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投诉、退订与客服响应</w:t>
            </w:r>
          </w:p>
        </w:tc>
        <w:tc>
          <w:tcPr>
            <w:tcW w:type="dxa" w:w="3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  <w:tc>
          <w:tcPr>
            <w:tcW w:type="dxa" w:w="28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</w:tr>
      <w:tr>
        <w:tc>
          <w:tcPr>
            <w:tcW w:type="dxa" w:w="2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个人信息与数据安全</w:t>
            </w:r>
          </w:p>
        </w:tc>
        <w:tc>
          <w:tcPr>
            <w:tcW w:type="dxa" w:w="3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  <w:tc>
          <w:tcPr>
            <w:tcW w:type="dxa" w:w="28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</w:tr>
      <w:tr>
        <w:tc>
          <w:tcPr>
            <w:tcW w:type="dxa" w:w="2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异常流量与虚假推广防控</w:t>
            </w:r>
          </w:p>
        </w:tc>
        <w:tc>
          <w:tcPr>
            <w:tcW w:type="dxa" w:w="3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  <w:tc>
          <w:tcPr>
            <w:tcW w:type="dxa" w:w="28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</w:r>
          </w:p>
        </w:tc>
      </w:tr>
    </w:tbl>
    <w:p>
      <w:pPr>
        <w:spacing w:after="0"/>
      </w:pPr>
    </w:p>
    <w:p>
      <w:pPr>
        <w:pStyle w:val="2"/>
      </w:pPr>
      <w:r>
        <w:t>八、证据索引</w:t>
      </w:r>
    </w:p>
    <w:tbl>
      <w:tblPr>
        <w:tblStyle w:val="TableGrid"/>
        <w:tblW w:type="dxa" w:w="902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800"/>
        <w:gridCol w:w="2500"/>
        <w:gridCol w:w="2200"/>
        <w:gridCol w:w="1400"/>
        <w:gridCol w:w="1000"/>
        <w:gridCol w:w="1120"/>
      </w:tblGrid>
      <w:tr>
        <w:trPr>
          <w:tblHeader w:val="true"/>
        </w:trPr>
        <w:tc>
          <w:tcPr>
            <w:tcW w:type="dxa" w:w="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编号</w:t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文件名</w:t>
            </w:r>
          </w:p>
        </w:tc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证明事项</w:t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形成/查询日期</w:t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有效期</w:t>
            </w:r>
          </w:p>
        </w:tc>
        <w:tc>
          <w:tcPr>
            <w:tcW w:type="dxa" w:w="1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6"/>
                <w:lang w:val="en-US" w:eastAsia="zh-CN" w:bidi="ar"/>
                <w:szCs w:val="16"/>
              </w:rPr>
              <w:t>脱敏说明</w:t>
            </w:r>
          </w:p>
        </w:tc>
      </w:tr>
      <w:tr>
        <w:tc>
          <w:tcPr>
            <w:tcW w:type="dxa" w:w="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E01</w:t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E02</w:t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E03</w:t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E04</w:t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E05</w:t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E06</w:t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E07</w:t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E08</w:t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E09</w:t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E10</w:t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E11</w:t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  <w:tr>
        <w:tc>
          <w:tcPr>
            <w:tcW w:type="dxa" w:w="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  <w:t>E12</w:t>
            </w:r>
          </w:p>
        </w:tc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  <w:tc>
          <w:tcPr>
            <w:tcW w:type="dxa" w:w="1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6"/>
                <w:lang w:val="en-US" w:eastAsia="zh-CN" w:bidi="ar"/>
                <w:szCs w:val="16"/>
              </w:rPr>
            </w:r>
          </w:p>
        </w:tc>
      </w:tr>
    </w:tbl>
    <w:p>
      <w:pPr>
        <w:spacing w:after="0"/>
      </w:pPr>
    </w:p>
    <w:p>
      <w:pPr>
        <w:pStyle w:val="2"/>
      </w:pPr>
      <w:r>
        <w:t>九、签章确认</w:t>
      </w:r>
    </w:p>
    <w:p>
      <w:pPr>
        <w:spacing w:before="0" w:after="120" w:line="264" w:lineRule="auto"/>
        <w:jc w:val="left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本申报书及附件内容真实、完整、合法，并与所提交盖章PDF版一致。申报方同意接受资源核验、滚动评审及合作后的季度考核。</w:t>
      </w:r>
    </w:p>
    <w:tbl>
      <w:tblPr>
        <w:tblStyle w:val="TableGrid"/>
        <w:tblW w:type="dxa" w:w="902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3000"/>
        <w:gridCol w:w="3000"/>
        <w:gridCol w:w="3020"/>
      </w:tblGrid>
      <w:tr>
        <w:trPr>
          <w:tblHeader w:val="true"/>
        </w:trPr>
        <w:tc>
          <w:tcPr>
            <w:tcW w:type="dxa" w:w="3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8"/>
                <w:lang w:val="en-US" w:eastAsia="zh-CN" w:bidi="ar"/>
                <w:szCs w:val="18"/>
              </w:rPr>
              <w:t>法定代表人/授权代表签字</w:t>
            </w:r>
          </w:p>
        </w:tc>
        <w:tc>
          <w:tcPr>
            <w:tcW w:type="dxa" w:w="3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8"/>
                <w:lang w:val="en-US" w:eastAsia="zh-CN" w:bidi="ar"/>
                <w:szCs w:val="18"/>
              </w:rPr>
              <w:t>申报单位盖章</w:t>
            </w:r>
          </w:p>
        </w:tc>
        <w:tc>
          <w:tcPr>
            <w:tcW w:type="dxa" w:w="30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8"/>
                <w:lang w:val="en-US" w:eastAsia="zh-CN" w:bidi="ar"/>
                <w:szCs w:val="18"/>
              </w:rPr>
              <w:t>日期</w:t>
            </w:r>
          </w:p>
        </w:tc>
      </w:tr>
      <w:tr>
        <w:tc>
          <w:tcPr>
            <w:tcW w:type="dxa" w:w="3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  <w:tc>
          <w:tcPr>
            <w:tcW w:type="dxa" w:w="3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</w:r>
          </w:p>
        </w:tc>
        <w:tc>
          <w:tcPr>
            <w:tcW w:type="dxa" w:w="30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8"/>
                <w:lang w:val="en-US" w:eastAsia="zh-CN" w:bidi="ar"/>
                <w:szCs w:val="18"/>
              </w:rPr>
              <w:t xml:space="preserve">    年  月  日</w:t>
            </w:r>
          </w:p>
        </w:tc>
      </w:tr>
    </w:tbl>
    <w:p>
      <w:pPr>
        <w:spacing w:after="0"/>
      </w:pPr>
    </w:p>
    <w:sectPr>
      <w:headerReference w:type="default" r:id="rId8"/>
      <w:footerReference w:type="default" r:id="rId9"/>
      <w:pgSz w:w="11906" w:h="16838"/>
      <w:pgMar w:top="1332" w:right="1417" w:bottom="1247" w:left="1417" w:header="709" w:footer="709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Arial Unicode MS" w:hAnsi="Arial Unicode MS" w:eastAsia="Arial Unicode MS" w:cs="Arial Unicode MS" w:hint="eastAsia"/>
        <w:color w:val="5F6B7A"/>
        <w:sz w:val="17"/>
        <w:lang w:val="en-US" w:eastAsia="zh-CN" w:bidi="ar"/>
        <w:szCs w:val="17"/>
      </w:rPr>
      <w:t xml:space="preserve">公开发布材料 | V1.0 | </w:t>
    </w:r>
    <w:r>
      <w:rPr>
        <w:rFonts w:ascii="Arial Unicode MS" w:hAnsi="Arial Unicode MS" w:eastAsia="Arial Unicode MS" w:cs="Arial Unicode MS" w:hint="eastAsia"/>
        <w:color w:val="5F6B7A"/>
        <w:sz w:val="18"/>
        <w:lang w:val="en-US" w:eastAsia="zh-CN" w:bidi="ar"/>
        <w:szCs w:val="18"/>
      </w:rPr>
      <w:fldChar w:fldCharType="begin"/>
      <w:instrText xml:space="preserve"> PAGE </w:instrText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Arial Unicode MS" w:hAnsi="Arial Unicode MS" w:eastAsia="Arial Unicode MS" w:cs="Arial Unicode MS" w:hint="eastAsia"/>
        <w:b/>
        <w:color w:val="5F6B7A"/>
        <w:sz w:val="17"/>
        <w:lang w:val="en-US" w:eastAsia="zh-CN" w:bidi="ar"/>
        <w:szCs w:val="17"/>
      </w:rPr>
      <w:t>咪咕音乐 | 明星产品业务合作伙伴甄选 | 公告附件5｜申报模板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ZmZjJjMThhOWFhNjJjMGQ1N2FkYWI5YjhkZjcxMTgifQ=="/>
  </w:docVars>
  <w:rsids>
    <w:rsidRoot w:val="004757EC"/>
    <w:rsid w:val="00005156"/>
    <w:rsid w:val="000175AD"/>
    <w:rsid w:val="00070992"/>
    <w:rsid w:val="0009255E"/>
    <w:rsid w:val="00154C11"/>
    <w:rsid w:val="001610F1"/>
    <w:rsid w:val="00161EE9"/>
    <w:rsid w:val="002124E6"/>
    <w:rsid w:val="0025388A"/>
    <w:rsid w:val="00260DC9"/>
    <w:rsid w:val="00270AC6"/>
    <w:rsid w:val="00271BFA"/>
    <w:rsid w:val="002F228D"/>
    <w:rsid w:val="002F35E7"/>
    <w:rsid w:val="00320CAE"/>
    <w:rsid w:val="00332F0B"/>
    <w:rsid w:val="003B7A77"/>
    <w:rsid w:val="003D1347"/>
    <w:rsid w:val="004026A4"/>
    <w:rsid w:val="00404551"/>
    <w:rsid w:val="0041208F"/>
    <w:rsid w:val="0046452D"/>
    <w:rsid w:val="004757EC"/>
    <w:rsid w:val="0053596E"/>
    <w:rsid w:val="00544A82"/>
    <w:rsid w:val="0058594F"/>
    <w:rsid w:val="005865EC"/>
    <w:rsid w:val="005C4003"/>
    <w:rsid w:val="005C6D10"/>
    <w:rsid w:val="00613966"/>
    <w:rsid w:val="00670483"/>
    <w:rsid w:val="006B52F5"/>
    <w:rsid w:val="00725B15"/>
    <w:rsid w:val="00747E9C"/>
    <w:rsid w:val="007C103D"/>
    <w:rsid w:val="00823560"/>
    <w:rsid w:val="008676FF"/>
    <w:rsid w:val="008D13DD"/>
    <w:rsid w:val="00934A30"/>
    <w:rsid w:val="00961D53"/>
    <w:rsid w:val="00A51654"/>
    <w:rsid w:val="00AB1308"/>
    <w:rsid w:val="00AE273E"/>
    <w:rsid w:val="00B92983"/>
    <w:rsid w:val="00BE722E"/>
    <w:rsid w:val="00BF0550"/>
    <w:rsid w:val="00C52110"/>
    <w:rsid w:val="00C8771C"/>
    <w:rsid w:val="00C90AB2"/>
    <w:rsid w:val="00CB56CB"/>
    <w:rsid w:val="00CB62DD"/>
    <w:rsid w:val="00CC4F50"/>
    <w:rsid w:val="00D25A97"/>
    <w:rsid w:val="00DF6A9D"/>
    <w:rsid w:val="00E011DC"/>
    <w:rsid w:val="00E20B09"/>
    <w:rsid w:val="00E74943"/>
    <w:rsid w:val="00EA49A9"/>
    <w:rsid w:val="00EA6BB5"/>
    <w:rsid w:val="00EC076C"/>
    <w:rsid w:val="00ED091C"/>
    <w:rsid w:val="00F11B40"/>
    <w:rsid w:val="00F8075E"/>
    <w:rsid w:val="00F80CF9"/>
    <w:rsid w:val="00F84592"/>
    <w:rsid w:val="00FA5AB4"/>
    <w:rsid w:val="05330EB7"/>
    <w:rsid w:val="0A3F2E34"/>
    <w:rsid w:val="16C81041"/>
    <w:rsid w:val="18BB4569"/>
    <w:rsid w:val="1CCE26B8"/>
    <w:rsid w:val="1D966E34"/>
    <w:rsid w:val="26835E74"/>
    <w:rsid w:val="28AC7CFA"/>
    <w:rsid w:val="2E053164"/>
    <w:rsid w:val="393458D7"/>
    <w:rsid w:val="3CBD705A"/>
    <w:rsid w:val="43A7002A"/>
    <w:rsid w:val="44CE2881"/>
    <w:rsid w:val="4E05458D"/>
    <w:rsid w:val="51C4037D"/>
    <w:rsid w:val="53AA07EE"/>
    <w:rsid w:val="54DF1708"/>
    <w:rsid w:val="56FE79BD"/>
    <w:rsid w:val="5A1648D3"/>
    <w:rsid w:val="5A1B7FE4"/>
    <w:rsid w:val="6D5D26CF"/>
    <w:rsid w:val="70FD016F"/>
    <w:rsid w:val="77D0645A"/>
    <w:rsid w:val="7C1B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20" w:line="264" w:lineRule="auto" w:before="0"/>
      <w:jc w:val="center"/>
    </w:pPr>
    <w:rPr>
      <w:rFonts w:ascii="Arial Unicode MS" w:hAnsi="Arial Unicode MS" w:eastAsia="Arial Unicode MS" w:cstheme="minorBidi" w:cs="Arial Unicode MS" w:hint="eastAsia"/>
      <w:color w:val="000000"/>
      <w:kern w:val="2"/>
      <w:sz w:val="21"/>
      <w:szCs w:val="24"/>
      <w:shd w:val="clear" w:color="auto" w:fill="FFFFFF"/>
      <w:lang w:val="en-US" w:eastAsia="zh-CN" w:bidi="ar-SA"/>
      <w14:ligatures w14:val="standardContextual"/>
      <w:lang w:val="en-US" w:eastAsia="zh-CN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20" w:after="160"/>
      <w:outlineLvl w:val="0"/>
    </w:pPr>
    <w:rPr>
      <w:rFonts w:asciiTheme="majorHAnsi" w:hAnsiTheme="majorHAnsi" w:eastAsiaTheme="majorEastAsia" w:cstheme="majorBidi" w:ascii="Arial Unicode MS" w:hAnsi="Arial Unicode MS" w:eastAsia="Arial Unicode MS" w:cs="Arial Unicode MS" w:hint="eastAsia"/>
      <w:b/>
      <w:color w:val="2E74B5"/>
      <w:sz w:val="32"/>
      <w:szCs w:val="48"/>
      <w:lang w:val="en-US" w:eastAsia="zh-CN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40" w:after="120"/>
      <w:outlineLvl w:val="1"/>
    </w:pPr>
    <w:rPr>
      <w:rFonts w:asciiTheme="majorHAnsi" w:hAnsiTheme="majorHAnsi" w:eastAsiaTheme="majorEastAsia" w:cstheme="majorBidi" w:ascii="Arial Unicode MS" w:hAnsi="Arial Unicode MS" w:eastAsia="Arial Unicode MS" w:cs="Arial Unicode MS" w:hint="eastAsia"/>
      <w:b/>
      <w:color w:val="2E74B5"/>
      <w:sz w:val="26"/>
      <w:szCs w:val="40"/>
      <w:lang w:val="en-US" w:eastAsia="zh-CN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 w:ascii="Arial Unicode MS" w:hAnsi="Arial Unicode MS" w:eastAsia="Arial Unicode MS" w:cs="Arial Unicode MS" w:hint="eastAsia"/>
      <w:b/>
      <w:color w:val="1F4D78"/>
      <w:sz w:val="23"/>
      <w:szCs w:val="32"/>
      <w:lang w:val="en-US" w:eastAsia="zh-CN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3">
    <w:name w:val="Subtitle"/>
    <w:basedOn w:val="1"/>
    <w:next w:val="1"/>
    <w:link w:val="30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5">
    <w:name w:val="Title"/>
    <w:basedOn w:val="1"/>
    <w:next w:val="1"/>
    <w:link w:val="29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8">
    <w:name w:val="Strong"/>
    <w:basedOn w:val="17"/>
    <w:qFormat/>
    <w:uiPriority w:val="22"/>
    <w:rPr>
      <w:b/>
    </w:rPr>
  </w:style>
  <w:style w:type="character" w:styleId="19">
    <w:name w:val="Hyperlink"/>
    <w:basedOn w:val="17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5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7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</w:style>
  <w:style w:type="character" w:customStyle="1" w:styleId="34">
    <w:name w:val="明显强调1"/>
    <w:basedOn w:val="17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</w:pPr>
    <w:rPr>
      <w:i/>
      <w:iCs/>
      <w:color w:val="104862" w:themeColor="accent1" w:themeShade="BF"/>
    </w:rPr>
  </w:style>
  <w:style w:type="character" w:customStyle="1" w:styleId="36">
    <w:name w:val="明显引用 字符"/>
    <w:basedOn w:val="17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明显参考1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7"/>
    <w:link w:val="12"/>
    <w:qFormat/>
    <w:uiPriority w:val="99"/>
    <w:rPr>
      <w:kern w:val="2"/>
      <w:sz w:val="18"/>
      <w:szCs w:val="18"/>
      <w14:ligatures w14:val="standardContextual"/>
    </w:rPr>
  </w:style>
  <w:style w:type="character" w:customStyle="1" w:styleId="39">
    <w:name w:val="页脚 字符"/>
    <w:basedOn w:val="17"/>
    <w:link w:val="11"/>
    <w:qFormat/>
    <w:uiPriority w:val="99"/>
    <w:rPr>
      <w:kern w:val="2"/>
      <w:sz w:val="18"/>
      <w:szCs w:val="18"/>
      <w14:ligatures w14:val="standardContextual"/>
    </w:rPr>
  </w:style>
  <w:style w:type="character" w:customStyle="1" w:styleId="40">
    <w:name w:val="Unresolved Mention"/>
    <w:basedOn w:val="17"/>
    <w:semiHidden/>
    <w:unhideWhenUsed/>
    <w:qFormat/>
    <w:uiPriority w:val="99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100" w:line="264" w:lineRule="auto"/>
      <w:ind w:left="720" w:hanging="360"/>
      <w:contextualSpacing/>
    </w:pPr>
    <w:rPr>
      <w:rFonts w:ascii="Arial Unicode MS" w:hAnsi="Arial Unicode MS" w:eastAsia="Arial Unicode MS" w:cs="Arial Unicode MS" w:hint="eastAsia"/>
      <w:sz w:val="21"/>
      <w:lang w:val="en-US" w:eastAsia="zh-CN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100" w:line="264" w:lineRule="auto"/>
      <w:ind w:left="720" w:hanging="360"/>
      <w:contextualSpacing/>
    </w:pPr>
    <w:rPr>
      <w:rFonts w:ascii="Arial Unicode MS" w:hAnsi="Arial Unicode MS" w:eastAsia="Arial Unicode MS" w:cs="Arial Unicode MS" w:hint="eastAsia"/>
      <w:sz w:val="21"/>
      <w:lang w:val="en-US" w:eastAsia="zh-CN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numbering" Target="numbering.xml"/><Relationship Id="rId8" Type="http://schemas.openxmlformats.org/officeDocument/2006/relationships/header" Target="header1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843</Words>
  <Characters>904</Characters>
  <Lines>2</Lines>
  <Paragraphs>1</Paragraphs>
  <TotalTime>71</TotalTime>
  <ScaleCrop>false</ScaleCrop>
  <LinksUpToDate>false</LinksUpToDate>
  <CharactersWithSpaces>1058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2024-05-24T05:53:00Z</dcterms:created>
  <dc:creator>宁 罗</dc:creator>
  <cp:lastModifiedBy>熵能随身听</cp:lastModifiedBy>
  <dcterms:modified xsi:type="dcterms:W3CDTF">2026-08-24T02:00:01Z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14BF13BC324A4DFFAB98D64AF8192D57_13</vt:lpwstr>
  </property>
  <property fmtid="{D5CDD505-2E9C-101B-9397-08002B2CF9AE}" pid="4" name="KSOTemplateDocerSaveRecord">
    <vt:lpwstr>eyJoZGlkIjoiODA5ZWFhMjNmYWEyNWUxNGI3YTY2MGI3NWQ1MzMyZDEiLCJ1c2VySWQiOiIxMzk3NTU5NjkxIn0=</vt:lpwstr>
  </property>
</Properties>
</file>